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BBB" w:rsidRPr="00186CB3" w:rsidRDefault="00696BBB" w:rsidP="00696BBB">
      <w:pPr>
        <w:pStyle w:val="Ttulo5"/>
        <w:tabs>
          <w:tab w:val="clear" w:pos="1008"/>
        </w:tabs>
        <w:spacing w:before="0" w:after="0"/>
        <w:ind w:left="0" w:firstLine="0"/>
        <w:jc w:val="right"/>
        <w:rPr>
          <w:rFonts w:ascii="Montserrat" w:hAnsi="Montserrat" w:cs="Arial"/>
          <w:b w:val="0"/>
          <w:sz w:val="14"/>
          <w:szCs w:val="14"/>
          <w:lang w:val="es-MX"/>
        </w:rPr>
      </w:pPr>
    </w:p>
    <w:p w:rsidR="00696BBB" w:rsidRPr="00186CB3" w:rsidRDefault="00186CB3" w:rsidP="00696BBB">
      <w:pPr>
        <w:rPr>
          <w:rFonts w:ascii="Montserrat" w:hAnsi="Montserrat" w:cs="Arial"/>
          <w:b/>
          <w:sz w:val="14"/>
          <w:szCs w:val="14"/>
          <w:lang w:val="es-MX"/>
        </w:rPr>
      </w:pPr>
      <w:r w:rsidRPr="00186CB3">
        <w:rPr>
          <w:rFonts w:ascii="Montserrat" w:hAnsi="Montserrat" w:cs="Arial"/>
          <w:b/>
          <w:sz w:val="14"/>
          <w:szCs w:val="14"/>
          <w:lang w:val="es-MX"/>
        </w:rPr>
        <w:t>ANEXO NUMERO 3 (TRES)</w:t>
      </w:r>
    </w:p>
    <w:p w:rsidR="00FA3B7B" w:rsidRPr="00186CB3" w:rsidRDefault="00FA3B7B" w:rsidP="00696BBB">
      <w:pPr>
        <w:rPr>
          <w:rFonts w:ascii="Montserrat" w:hAnsi="Montserrat" w:cs="Arial"/>
          <w:b/>
          <w:sz w:val="14"/>
          <w:szCs w:val="14"/>
          <w:lang w:val="es-MX"/>
        </w:rPr>
      </w:pPr>
    </w:p>
    <w:p w:rsidR="00696BBB" w:rsidRPr="00186CB3" w:rsidRDefault="00186CB3" w:rsidP="00696067">
      <w:pPr>
        <w:widowControl w:val="0"/>
        <w:autoSpaceDE w:val="0"/>
        <w:jc w:val="both"/>
        <w:rPr>
          <w:rFonts w:ascii="Montserrat" w:hAnsi="Montserrat" w:cs="Arial"/>
          <w:b/>
          <w:i/>
          <w:sz w:val="14"/>
          <w:szCs w:val="14"/>
        </w:rPr>
      </w:pPr>
      <w:r w:rsidRPr="00186CB3">
        <w:rPr>
          <w:rFonts w:ascii="Montserrat" w:hAnsi="Montserrat" w:cs="Arial"/>
          <w:b/>
          <w:i/>
          <w:sz w:val="14"/>
          <w:szCs w:val="14"/>
        </w:rPr>
        <w:t>FORMATO PARA LA MANIFESTACIÓN QUE DEBERÁN PRESENTAR LAS MICRO, PEQUEÑAS Y MEDIANAS EMPRESAS</w:t>
      </w:r>
    </w:p>
    <w:p w:rsidR="00696BBB" w:rsidRPr="00186CB3" w:rsidRDefault="00696BBB" w:rsidP="00696BBB">
      <w:pPr>
        <w:widowControl w:val="0"/>
        <w:autoSpaceDE w:val="0"/>
        <w:jc w:val="both"/>
        <w:rPr>
          <w:rFonts w:ascii="Montserrat" w:hAnsi="Montserrat" w:cs="Arial"/>
          <w:b/>
          <w:sz w:val="14"/>
          <w:szCs w:val="14"/>
        </w:rPr>
      </w:pPr>
    </w:p>
    <w:p w:rsidR="00696BBB" w:rsidRPr="00186CB3" w:rsidRDefault="00696BBB" w:rsidP="00696BBB">
      <w:pPr>
        <w:widowControl w:val="0"/>
        <w:autoSpaceDE w:val="0"/>
        <w:jc w:val="both"/>
        <w:rPr>
          <w:rFonts w:ascii="Montserrat" w:hAnsi="Montserrat" w:cs="Arial"/>
          <w:b/>
          <w:sz w:val="14"/>
          <w:szCs w:val="14"/>
        </w:rPr>
      </w:pPr>
    </w:p>
    <w:p w:rsidR="00696BBB" w:rsidRPr="00186CB3" w:rsidRDefault="00186CB3" w:rsidP="00696BBB">
      <w:pPr>
        <w:widowControl w:val="0"/>
        <w:autoSpaceDE w:val="0"/>
        <w:jc w:val="right"/>
        <w:rPr>
          <w:rFonts w:ascii="Montserrat" w:hAnsi="Montserrat" w:cs="Arial"/>
          <w:sz w:val="14"/>
          <w:szCs w:val="14"/>
        </w:rPr>
      </w:pPr>
      <w:r>
        <w:rPr>
          <w:rFonts w:ascii="Montserrat" w:hAnsi="Montserrat" w:cs="Arial"/>
          <w:sz w:val="14"/>
          <w:szCs w:val="14"/>
        </w:rPr>
        <w:t>__</w:t>
      </w:r>
      <w:r w:rsidRPr="00186CB3">
        <w:rPr>
          <w:rFonts w:ascii="Montserrat" w:hAnsi="Montserrat" w:cs="Arial"/>
          <w:sz w:val="14"/>
          <w:szCs w:val="14"/>
        </w:rPr>
        <w:t>______DE___________DE_____________</w:t>
      </w:r>
    </w:p>
    <w:p w:rsidR="00696BBB" w:rsidRPr="00186CB3" w:rsidRDefault="00696BBB" w:rsidP="00696BBB">
      <w:pPr>
        <w:widowControl w:val="0"/>
        <w:autoSpaceDE w:val="0"/>
        <w:jc w:val="both"/>
        <w:rPr>
          <w:rFonts w:ascii="Montserrat" w:hAnsi="Montserrat" w:cs="Arial"/>
          <w:sz w:val="14"/>
          <w:szCs w:val="14"/>
        </w:rPr>
      </w:pPr>
    </w:p>
    <w:p w:rsidR="00696BBB" w:rsidRPr="00186CB3" w:rsidRDefault="00696BBB" w:rsidP="00696BBB">
      <w:pPr>
        <w:jc w:val="both"/>
        <w:rPr>
          <w:rFonts w:ascii="Montserrat" w:hAnsi="Montserrat" w:cs="Arial"/>
          <w:b/>
          <w:sz w:val="14"/>
          <w:szCs w:val="14"/>
          <w:lang w:val="es-MX"/>
        </w:rPr>
      </w:pPr>
    </w:p>
    <w:p w:rsidR="00696BBB" w:rsidRPr="00186CB3" w:rsidRDefault="00186CB3" w:rsidP="00696BBB">
      <w:pPr>
        <w:jc w:val="both"/>
        <w:rPr>
          <w:rFonts w:ascii="Montserrat" w:hAnsi="Montserrat" w:cs="Arial"/>
          <w:b/>
          <w:sz w:val="14"/>
          <w:szCs w:val="14"/>
          <w:lang w:val="es-MX"/>
        </w:rPr>
      </w:pPr>
      <w:r w:rsidRPr="00186CB3">
        <w:rPr>
          <w:rFonts w:ascii="Montserrat" w:hAnsi="Montserrat" w:cs="Arial"/>
          <w:b/>
          <w:sz w:val="14"/>
          <w:szCs w:val="14"/>
          <w:lang w:val="es-MX"/>
        </w:rPr>
        <w:t>INSTITUTO MEXICANO DEL SEGURO SOCIAL</w:t>
      </w:r>
    </w:p>
    <w:p w:rsidR="00696BBB" w:rsidRPr="00186CB3" w:rsidRDefault="00186CB3" w:rsidP="00696BBB">
      <w:pPr>
        <w:jc w:val="both"/>
        <w:rPr>
          <w:rFonts w:ascii="Montserrat" w:hAnsi="Montserrat" w:cs="Arial"/>
          <w:b/>
          <w:sz w:val="14"/>
          <w:szCs w:val="14"/>
          <w:lang w:val="es-MX"/>
        </w:rPr>
      </w:pPr>
      <w:r w:rsidRPr="00186CB3">
        <w:rPr>
          <w:rFonts w:ascii="Montserrat" w:hAnsi="Montserrat" w:cs="Arial"/>
          <w:b/>
          <w:sz w:val="14"/>
          <w:szCs w:val="14"/>
          <w:lang w:val="es-MX"/>
        </w:rPr>
        <w:t xml:space="preserve">UMAE HOSPITAL DE TRAUMATOLOGÍA Y ORTOPEDIA DE PUEBLA C.M.N. GRAL. MANUEL ÁVILA CAMACHO </w:t>
      </w:r>
    </w:p>
    <w:p w:rsidR="00696BBB" w:rsidRPr="00186CB3" w:rsidRDefault="00186CB3" w:rsidP="00696BBB">
      <w:pPr>
        <w:jc w:val="both"/>
        <w:rPr>
          <w:rFonts w:ascii="Montserrat" w:hAnsi="Montserrat" w:cs="Arial"/>
          <w:b/>
          <w:sz w:val="14"/>
          <w:szCs w:val="14"/>
          <w:lang w:val="es-MX"/>
        </w:rPr>
      </w:pPr>
      <w:r w:rsidRPr="00186CB3">
        <w:rPr>
          <w:rFonts w:ascii="Montserrat" w:hAnsi="Montserrat" w:cs="Arial"/>
          <w:b/>
          <w:sz w:val="14"/>
          <w:szCs w:val="14"/>
          <w:lang w:val="es-MX"/>
        </w:rPr>
        <w:t>DIRECCION ADMINISTRATIVA</w:t>
      </w:r>
    </w:p>
    <w:p w:rsidR="00696BBB" w:rsidRPr="00186CB3" w:rsidRDefault="00186CB3" w:rsidP="00696BBB">
      <w:pPr>
        <w:jc w:val="both"/>
        <w:rPr>
          <w:rFonts w:ascii="Montserrat" w:hAnsi="Montserrat" w:cs="Arial"/>
          <w:sz w:val="14"/>
          <w:szCs w:val="14"/>
          <w:lang w:val="es-MX"/>
        </w:rPr>
      </w:pPr>
      <w:r w:rsidRPr="00186CB3">
        <w:rPr>
          <w:rFonts w:ascii="Montserrat" w:hAnsi="Montserrat" w:cs="Arial"/>
          <w:sz w:val="14"/>
          <w:szCs w:val="14"/>
          <w:lang w:val="es-MX"/>
        </w:rPr>
        <w:t>DEPARTAMENTO DE CONSERVACION Y SERVICIOS GENERALES</w:t>
      </w:r>
    </w:p>
    <w:p w:rsidR="00696BBB" w:rsidRPr="00186CB3" w:rsidRDefault="00696BBB" w:rsidP="00696BBB">
      <w:pPr>
        <w:widowControl w:val="0"/>
        <w:autoSpaceDE w:val="0"/>
        <w:jc w:val="both"/>
        <w:outlineLvl w:val="0"/>
        <w:rPr>
          <w:rFonts w:ascii="Montserrat" w:hAnsi="Montserrat" w:cs="Arial"/>
          <w:b/>
          <w:sz w:val="14"/>
          <w:szCs w:val="14"/>
          <w:lang w:val="pt-BR"/>
        </w:rPr>
      </w:pPr>
    </w:p>
    <w:p w:rsidR="00696BBB" w:rsidRPr="00186CB3" w:rsidRDefault="00696BBB" w:rsidP="00696BBB">
      <w:pPr>
        <w:widowControl w:val="0"/>
        <w:autoSpaceDE w:val="0"/>
        <w:jc w:val="both"/>
        <w:outlineLvl w:val="0"/>
        <w:rPr>
          <w:rFonts w:ascii="Montserrat" w:hAnsi="Montserrat" w:cs="Arial"/>
          <w:b/>
          <w:sz w:val="14"/>
          <w:szCs w:val="14"/>
          <w:lang w:val="pt-BR"/>
        </w:rPr>
      </w:pPr>
    </w:p>
    <w:p w:rsidR="00696BBB" w:rsidRPr="00186CB3" w:rsidRDefault="00696BBB" w:rsidP="00696BBB">
      <w:pPr>
        <w:widowControl w:val="0"/>
        <w:autoSpaceDE w:val="0"/>
        <w:jc w:val="both"/>
        <w:outlineLvl w:val="0"/>
        <w:rPr>
          <w:rFonts w:ascii="Montserrat" w:hAnsi="Montserrat" w:cs="Arial"/>
          <w:b/>
          <w:sz w:val="14"/>
          <w:szCs w:val="14"/>
          <w:lang w:val="pt-BR"/>
        </w:rPr>
      </w:pPr>
    </w:p>
    <w:p w:rsidR="00696BBB" w:rsidRPr="00186CB3" w:rsidRDefault="00186CB3" w:rsidP="00696BBB">
      <w:pPr>
        <w:widowControl w:val="0"/>
        <w:autoSpaceDE w:val="0"/>
        <w:jc w:val="both"/>
        <w:outlineLvl w:val="0"/>
        <w:rPr>
          <w:rFonts w:ascii="Montserrat" w:hAnsi="Montserrat" w:cs="Arial"/>
          <w:sz w:val="14"/>
          <w:szCs w:val="14"/>
          <w:lang w:val="pt-BR"/>
        </w:rPr>
      </w:pPr>
      <w:r w:rsidRPr="00186CB3">
        <w:rPr>
          <w:rFonts w:ascii="Montserrat" w:hAnsi="Montserrat" w:cs="Arial"/>
          <w:b/>
          <w:sz w:val="14"/>
          <w:szCs w:val="14"/>
          <w:lang w:val="pt-BR"/>
        </w:rPr>
        <w:t>P R E S E N T E.</w:t>
      </w:r>
    </w:p>
    <w:p w:rsidR="00696BBB" w:rsidRPr="00186CB3" w:rsidRDefault="00696BBB" w:rsidP="00696BBB">
      <w:pPr>
        <w:widowControl w:val="0"/>
        <w:autoSpaceDE w:val="0"/>
        <w:jc w:val="both"/>
        <w:rPr>
          <w:rFonts w:ascii="Montserrat" w:hAnsi="Montserrat" w:cs="Arial"/>
          <w:sz w:val="14"/>
          <w:szCs w:val="14"/>
          <w:lang w:val="pt-BR"/>
        </w:rPr>
      </w:pPr>
    </w:p>
    <w:p w:rsidR="00696BBB" w:rsidRPr="00186CB3" w:rsidRDefault="00696BBB" w:rsidP="00696BBB">
      <w:pPr>
        <w:widowControl w:val="0"/>
        <w:autoSpaceDE w:val="0"/>
        <w:jc w:val="both"/>
        <w:rPr>
          <w:rFonts w:ascii="Montserrat" w:hAnsi="Montserrat" w:cs="Arial"/>
          <w:sz w:val="14"/>
          <w:szCs w:val="14"/>
          <w:lang w:val="pt-BR"/>
        </w:rPr>
      </w:pPr>
    </w:p>
    <w:p w:rsidR="00696BBB" w:rsidRPr="00186CB3" w:rsidRDefault="00186CB3" w:rsidP="00696BBB">
      <w:pPr>
        <w:widowControl w:val="0"/>
        <w:autoSpaceDE w:val="0"/>
        <w:jc w:val="both"/>
        <w:rPr>
          <w:rFonts w:ascii="Montserrat" w:hAnsi="Montserrat" w:cs="Arial"/>
          <w:sz w:val="14"/>
          <w:szCs w:val="14"/>
        </w:rPr>
      </w:pPr>
      <w:r w:rsidRPr="00186CB3">
        <w:rPr>
          <w:rFonts w:ascii="Montserrat" w:hAnsi="Montserrat" w:cs="Arial"/>
          <w:sz w:val="14"/>
          <w:szCs w:val="14"/>
        </w:rPr>
        <w:t xml:space="preserve">ME REFIERO AL PROCEDIMIENTO </w:t>
      </w:r>
      <w:r>
        <w:rPr>
          <w:rFonts w:ascii="Montserrat" w:hAnsi="Montserrat" w:cs="Arial"/>
          <w:b/>
          <w:color w:val="FF0000"/>
          <w:sz w:val="14"/>
          <w:szCs w:val="14"/>
        </w:rPr>
        <w:t>________________</w:t>
      </w:r>
      <w:r w:rsidRPr="00186CB3">
        <w:rPr>
          <w:rFonts w:ascii="Montserrat" w:hAnsi="Montserrat" w:cs="Arial"/>
          <w:b/>
          <w:color w:val="FF0000"/>
          <w:sz w:val="14"/>
          <w:szCs w:val="14"/>
        </w:rPr>
        <w:t xml:space="preserve"> __________________</w:t>
      </w:r>
      <w:r w:rsidRPr="00186CB3">
        <w:rPr>
          <w:rFonts w:ascii="Montserrat" w:hAnsi="Montserrat" w:cs="Arial"/>
          <w:sz w:val="14"/>
          <w:szCs w:val="14"/>
        </w:rPr>
        <w:t xml:space="preserve">EN EL QUE MI REPRESENTADA. LA EMPRESA </w:t>
      </w:r>
      <w:r w:rsidRPr="00186CB3">
        <w:rPr>
          <w:rFonts w:ascii="Montserrat" w:hAnsi="Montserrat" w:cs="Arial"/>
          <w:b/>
          <w:color w:val="FF0000"/>
          <w:sz w:val="14"/>
          <w:szCs w:val="14"/>
        </w:rPr>
        <w:t xml:space="preserve">_______________________ </w:t>
      </w:r>
      <w:r w:rsidRPr="00186CB3">
        <w:rPr>
          <w:rFonts w:ascii="Montserrat" w:hAnsi="Montserrat" w:cs="Arial"/>
          <w:sz w:val="14"/>
          <w:szCs w:val="14"/>
        </w:rPr>
        <w:t>PARTICIPA A TRAVÉS DE LA PROPUESTA PRESENTADA EN EL PORTAL DE COMPRANET.</w:t>
      </w:r>
    </w:p>
    <w:p w:rsidR="00696BBB" w:rsidRPr="00186CB3" w:rsidRDefault="00186CB3" w:rsidP="00696BBB">
      <w:pPr>
        <w:widowControl w:val="0"/>
        <w:autoSpaceDE w:val="0"/>
        <w:jc w:val="both"/>
        <w:rPr>
          <w:rFonts w:ascii="Montserrat" w:hAnsi="Montserrat" w:cs="Arial"/>
          <w:b/>
          <w:sz w:val="14"/>
          <w:szCs w:val="14"/>
        </w:rPr>
      </w:pPr>
      <w:r w:rsidRPr="00186CB3">
        <w:rPr>
          <w:rFonts w:ascii="Montserrat" w:hAnsi="Montserrat" w:cs="Arial"/>
          <w:sz w:val="14"/>
          <w:szCs w:val="14"/>
        </w:rPr>
        <w:t xml:space="preserve">SOBRE EL PARTICULAR Y EN LOS TÉRMINOS DE LO PREVISTO EN EL ARTÍCULO 34 DEL REGLAMENTO DE LA LEY DE ADQUISICIONES, ARRENDAMIENTOS Y SERVICIOS DEL SECTOR PÚBLICO, RELATIVO A LA PARTICIPACIÓN DE LAS MICRO, PEQUEÑAS Y MEDIANAS EMPRESAS EN LOS PROCEDIMIENTOS DE ADQUISICIÓN Y ARRENDAMIENTO DE BIENES MUEBLES ASÍ COMO LA CONTRATACIÓN DE SERVICIOS QUE REALICEN LAS DEPENDENCIAS Y ENTIDADES DE LA ADMINISTRACIÓN PÚBLICA FEDERAL, DECLARO BAJO PROTESTA DECIR VERDAD, QUE MI REPRESENTADA PERTENECE AL SECTOR </w:t>
      </w:r>
      <w:r w:rsidRPr="00186CB3">
        <w:rPr>
          <w:rFonts w:ascii="Montserrat" w:hAnsi="Montserrat" w:cs="Arial"/>
          <w:b/>
          <w:color w:val="FF0000"/>
          <w:sz w:val="14"/>
          <w:szCs w:val="14"/>
          <w:u w:val="single"/>
        </w:rPr>
        <w:t xml:space="preserve">_  (ANOTAR COMERCIO, INDUSTRIA O SERVICIOS)  </w:t>
      </w:r>
      <w:r w:rsidRPr="00186CB3">
        <w:rPr>
          <w:rFonts w:ascii="Montserrat" w:hAnsi="Montserrat" w:cs="Arial"/>
          <w:color w:val="FF0000"/>
          <w:sz w:val="14"/>
          <w:szCs w:val="14"/>
        </w:rPr>
        <w:t xml:space="preserve"> </w:t>
      </w:r>
      <w:r w:rsidRPr="00186CB3">
        <w:rPr>
          <w:rFonts w:ascii="Montserrat" w:hAnsi="Montserrat" w:cs="Arial"/>
          <w:sz w:val="14"/>
          <w:szCs w:val="14"/>
        </w:rPr>
        <w:t xml:space="preserve">Y SU ESTRATIFICACIÓN ES </w:t>
      </w:r>
      <w:r w:rsidRPr="00186CB3">
        <w:rPr>
          <w:rFonts w:ascii="Montserrat" w:hAnsi="Montserrat" w:cs="Arial"/>
          <w:b/>
          <w:color w:val="FF0000"/>
          <w:sz w:val="14"/>
          <w:szCs w:val="14"/>
          <w:u w:val="single"/>
        </w:rPr>
        <w:t>_  (ANOTAR MICRO, PEQUEÑA O MEDIANA EMPRESA _</w:t>
      </w:r>
      <w:r w:rsidRPr="00186CB3">
        <w:rPr>
          <w:rFonts w:ascii="Montserrat" w:hAnsi="Montserrat" w:cs="Arial"/>
          <w:b/>
          <w:color w:val="FF0000"/>
          <w:sz w:val="14"/>
          <w:szCs w:val="14"/>
        </w:rPr>
        <w:t>.</w:t>
      </w:r>
    </w:p>
    <w:p w:rsidR="00696BBB" w:rsidRPr="00186CB3" w:rsidRDefault="00696BBB" w:rsidP="00696BBB">
      <w:pPr>
        <w:widowControl w:val="0"/>
        <w:autoSpaceDE w:val="0"/>
        <w:jc w:val="both"/>
        <w:rPr>
          <w:rFonts w:ascii="Montserrat" w:hAnsi="Montserrat" w:cs="Arial"/>
          <w:sz w:val="14"/>
          <w:szCs w:val="14"/>
        </w:rPr>
      </w:pPr>
    </w:p>
    <w:p w:rsidR="00696BBB" w:rsidRDefault="00186CB3" w:rsidP="00696BBB">
      <w:pPr>
        <w:widowControl w:val="0"/>
        <w:autoSpaceDE w:val="0"/>
        <w:jc w:val="both"/>
        <w:rPr>
          <w:rFonts w:ascii="Montserrat" w:hAnsi="Montserrat" w:cs="Arial"/>
          <w:sz w:val="14"/>
          <w:szCs w:val="14"/>
        </w:rPr>
      </w:pPr>
      <w:r w:rsidRPr="00186CB3">
        <w:rPr>
          <w:rFonts w:ascii="Montserrat" w:hAnsi="Montserrat" w:cs="Arial"/>
          <w:sz w:val="14"/>
          <w:szCs w:val="14"/>
        </w:rPr>
        <w:t>ASIMISMO, MANIFIESTO, BAJO PROTESTA DE DECIR VERDAD, QUE EL REGISTRO FEDERAL DE CONTRIBUYENTES DE MI REPRESENTADA ES:</w:t>
      </w:r>
    </w:p>
    <w:p w:rsidR="00186CB3" w:rsidRDefault="00186CB3" w:rsidP="00696BBB">
      <w:pPr>
        <w:widowControl w:val="0"/>
        <w:autoSpaceDE w:val="0"/>
        <w:jc w:val="both"/>
        <w:rPr>
          <w:rFonts w:ascii="Montserrat" w:hAnsi="Montserrat" w:cs="Arial"/>
          <w:sz w:val="14"/>
          <w:szCs w:val="14"/>
        </w:rPr>
      </w:pPr>
    </w:p>
    <w:p w:rsidR="00186CB3" w:rsidRPr="00186CB3" w:rsidRDefault="00186CB3" w:rsidP="00696BBB">
      <w:pPr>
        <w:widowControl w:val="0"/>
        <w:autoSpaceDE w:val="0"/>
        <w:jc w:val="both"/>
        <w:rPr>
          <w:rFonts w:ascii="Montserrat" w:hAnsi="Montserrat" w:cs="Arial"/>
          <w:sz w:val="14"/>
          <w:szCs w:val="14"/>
        </w:rPr>
      </w:pPr>
    </w:p>
    <w:p w:rsidR="00696BBB" w:rsidRPr="00186CB3" w:rsidRDefault="00696BBB" w:rsidP="00696BBB">
      <w:pPr>
        <w:widowControl w:val="0"/>
        <w:autoSpaceDE w:val="0"/>
        <w:ind w:firstLine="3816"/>
        <w:rPr>
          <w:rFonts w:ascii="Montserrat" w:hAnsi="Montserrat" w:cs="Arial"/>
          <w:sz w:val="14"/>
          <w:szCs w:val="14"/>
        </w:rPr>
      </w:pPr>
      <w:bookmarkStart w:id="0" w:name="_GoBack"/>
      <w:bookmarkEnd w:id="0"/>
    </w:p>
    <w:p w:rsidR="00696BBB" w:rsidRPr="00186CB3" w:rsidRDefault="00696BBB" w:rsidP="00696BBB">
      <w:pPr>
        <w:widowControl w:val="0"/>
        <w:autoSpaceDE w:val="0"/>
        <w:ind w:firstLine="4111"/>
        <w:outlineLvl w:val="0"/>
        <w:rPr>
          <w:rFonts w:ascii="Montserrat" w:hAnsi="Montserrat" w:cs="Arial"/>
          <w:b/>
          <w:sz w:val="14"/>
          <w:szCs w:val="14"/>
        </w:rPr>
      </w:pPr>
    </w:p>
    <w:p w:rsidR="00696BBB" w:rsidRPr="00186CB3" w:rsidRDefault="00186CB3" w:rsidP="00186CB3">
      <w:pPr>
        <w:widowControl w:val="0"/>
        <w:autoSpaceDE w:val="0"/>
        <w:ind w:firstLine="4111"/>
        <w:outlineLvl w:val="0"/>
        <w:rPr>
          <w:rFonts w:ascii="Montserrat" w:hAnsi="Montserrat" w:cs="Arial"/>
          <w:b/>
          <w:sz w:val="14"/>
          <w:szCs w:val="14"/>
        </w:rPr>
      </w:pPr>
      <w:r w:rsidRPr="00186CB3">
        <w:rPr>
          <w:rFonts w:ascii="Montserrat" w:hAnsi="Montserrat" w:cs="Arial"/>
          <w:b/>
          <w:sz w:val="14"/>
          <w:szCs w:val="14"/>
        </w:rPr>
        <w:t>ATENTAMENTE</w:t>
      </w:r>
    </w:p>
    <w:p w:rsidR="00696BBB" w:rsidRPr="00186CB3" w:rsidRDefault="00696BBB" w:rsidP="00186CB3">
      <w:pPr>
        <w:jc w:val="center"/>
        <w:rPr>
          <w:rFonts w:ascii="Montserrat" w:hAnsi="Montserrat"/>
          <w:b/>
          <w:sz w:val="14"/>
          <w:szCs w:val="14"/>
        </w:rPr>
      </w:pPr>
    </w:p>
    <w:p w:rsidR="00696BBB" w:rsidRPr="00186CB3" w:rsidRDefault="00696BBB" w:rsidP="00186CB3">
      <w:pPr>
        <w:jc w:val="center"/>
        <w:rPr>
          <w:rFonts w:ascii="Montserrat" w:hAnsi="Montserrat"/>
          <w:b/>
          <w:sz w:val="14"/>
          <w:szCs w:val="14"/>
        </w:rPr>
      </w:pPr>
    </w:p>
    <w:p w:rsidR="00696BBB" w:rsidRPr="00186CB3" w:rsidRDefault="00186CB3" w:rsidP="00186CB3">
      <w:pPr>
        <w:jc w:val="center"/>
        <w:rPr>
          <w:rFonts w:ascii="Montserrat" w:hAnsi="Montserrat"/>
          <w:b/>
          <w:sz w:val="14"/>
          <w:szCs w:val="14"/>
        </w:rPr>
      </w:pPr>
      <w:r w:rsidRPr="00186CB3">
        <w:rPr>
          <w:rFonts w:ascii="Montserrat" w:hAnsi="Montserrat"/>
          <w:b/>
          <w:sz w:val="14"/>
          <w:szCs w:val="14"/>
        </w:rPr>
        <w:t>_____________________________________________</w:t>
      </w:r>
    </w:p>
    <w:p w:rsidR="00696BBB" w:rsidRPr="00186CB3" w:rsidRDefault="00186CB3" w:rsidP="00186CB3">
      <w:pPr>
        <w:jc w:val="center"/>
        <w:outlineLvl w:val="0"/>
        <w:rPr>
          <w:rFonts w:ascii="Montserrat" w:hAnsi="Montserrat"/>
          <w:b/>
          <w:sz w:val="14"/>
          <w:szCs w:val="14"/>
        </w:rPr>
      </w:pPr>
      <w:r w:rsidRPr="00186CB3">
        <w:rPr>
          <w:rFonts w:ascii="Montserrat" w:hAnsi="Montserrat"/>
          <w:b/>
          <w:sz w:val="14"/>
          <w:szCs w:val="14"/>
        </w:rPr>
        <w:t>NOMBRE Y FIRMA DEL REPRESENTANTE LEGAL</w:t>
      </w:r>
    </w:p>
    <w:sectPr w:rsidR="00696BBB" w:rsidRPr="00186CB3" w:rsidSect="006D310E">
      <w:headerReference w:type="default" r:id="rId9"/>
      <w:pgSz w:w="12240" w:h="15840"/>
      <w:pgMar w:top="214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834" w:rsidRDefault="007B0834" w:rsidP="00A723C8">
      <w:r>
        <w:separator/>
      </w:r>
    </w:p>
  </w:endnote>
  <w:endnote w:type="continuationSeparator" w:id="0">
    <w:p w:rsidR="007B0834" w:rsidRDefault="007B0834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834" w:rsidRDefault="007B0834" w:rsidP="00A723C8">
      <w:r>
        <w:separator/>
      </w:r>
    </w:p>
  </w:footnote>
  <w:footnote w:type="continuationSeparator" w:id="0">
    <w:p w:rsidR="007B0834" w:rsidRDefault="007B0834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6F30F1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384B4185" wp14:editId="3A1D665B">
          <wp:simplePos x="0" y="0"/>
          <wp:positionH relativeFrom="column">
            <wp:posOffset>-398780</wp:posOffset>
          </wp:positionH>
          <wp:positionV relativeFrom="paragraph">
            <wp:posOffset>-38735</wp:posOffset>
          </wp:positionV>
          <wp:extent cx="2824480" cy="74739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824480" cy="747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4EC7F23" wp14:editId="4FD61F88">
              <wp:simplePos x="0" y="0"/>
              <wp:positionH relativeFrom="column">
                <wp:posOffset>2421255</wp:posOffset>
              </wp:positionH>
              <wp:positionV relativeFrom="paragraph">
                <wp:posOffset>-41275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90.65pt;margin-top:-3.25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06362"/>
    <w:rsid w:val="00037DA7"/>
    <w:rsid w:val="00037F2B"/>
    <w:rsid w:val="00042A1B"/>
    <w:rsid w:val="00046A4D"/>
    <w:rsid w:val="00050ACC"/>
    <w:rsid w:val="000701F9"/>
    <w:rsid w:val="000702B0"/>
    <w:rsid w:val="000734FA"/>
    <w:rsid w:val="00082831"/>
    <w:rsid w:val="00086BDD"/>
    <w:rsid w:val="000D5688"/>
    <w:rsid w:val="000E0183"/>
    <w:rsid w:val="000F5F60"/>
    <w:rsid w:val="0014036A"/>
    <w:rsid w:val="001510F5"/>
    <w:rsid w:val="001513A8"/>
    <w:rsid w:val="00176F64"/>
    <w:rsid w:val="00186CB3"/>
    <w:rsid w:val="001F1FD7"/>
    <w:rsid w:val="001F3D48"/>
    <w:rsid w:val="0023012D"/>
    <w:rsid w:val="002556F3"/>
    <w:rsid w:val="002C6772"/>
    <w:rsid w:val="003607C9"/>
    <w:rsid w:val="003B1665"/>
    <w:rsid w:val="003B5984"/>
    <w:rsid w:val="00426FFE"/>
    <w:rsid w:val="00463B93"/>
    <w:rsid w:val="0047285E"/>
    <w:rsid w:val="0048221E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616507"/>
    <w:rsid w:val="006663FB"/>
    <w:rsid w:val="006900DF"/>
    <w:rsid w:val="00696067"/>
    <w:rsid w:val="00696BBB"/>
    <w:rsid w:val="006D310E"/>
    <w:rsid w:val="006D528A"/>
    <w:rsid w:val="006F30F1"/>
    <w:rsid w:val="00745CD7"/>
    <w:rsid w:val="00775051"/>
    <w:rsid w:val="007B0834"/>
    <w:rsid w:val="00802ABD"/>
    <w:rsid w:val="008121F1"/>
    <w:rsid w:val="00834913"/>
    <w:rsid w:val="00867580"/>
    <w:rsid w:val="008760A3"/>
    <w:rsid w:val="008D4E3A"/>
    <w:rsid w:val="008E3E93"/>
    <w:rsid w:val="009167C0"/>
    <w:rsid w:val="0094417C"/>
    <w:rsid w:val="0095375A"/>
    <w:rsid w:val="00957721"/>
    <w:rsid w:val="009613AD"/>
    <w:rsid w:val="009B4599"/>
    <w:rsid w:val="009F7B24"/>
    <w:rsid w:val="00A23CF2"/>
    <w:rsid w:val="00A2740F"/>
    <w:rsid w:val="00A723C8"/>
    <w:rsid w:val="00AC550F"/>
    <w:rsid w:val="00B34D51"/>
    <w:rsid w:val="00B70AE8"/>
    <w:rsid w:val="00B71822"/>
    <w:rsid w:val="00BA72CB"/>
    <w:rsid w:val="00BB255E"/>
    <w:rsid w:val="00BF7C3D"/>
    <w:rsid w:val="00C0008A"/>
    <w:rsid w:val="00C14011"/>
    <w:rsid w:val="00C60F0B"/>
    <w:rsid w:val="00C905AF"/>
    <w:rsid w:val="00CA0788"/>
    <w:rsid w:val="00CC04D8"/>
    <w:rsid w:val="00CE3780"/>
    <w:rsid w:val="00EF0A5B"/>
    <w:rsid w:val="00F12AE6"/>
    <w:rsid w:val="00F1739B"/>
    <w:rsid w:val="00F337E5"/>
    <w:rsid w:val="00F3788B"/>
    <w:rsid w:val="00F46F0E"/>
    <w:rsid w:val="00F90CC8"/>
    <w:rsid w:val="00FA3B7B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7FACB-F752-4344-9AE4-6958EF6C3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5</cp:revision>
  <cp:lastPrinted>2019-01-17T23:26:00Z</cp:lastPrinted>
  <dcterms:created xsi:type="dcterms:W3CDTF">2020-09-23T21:29:00Z</dcterms:created>
  <dcterms:modified xsi:type="dcterms:W3CDTF">2020-12-14T17:36:00Z</dcterms:modified>
</cp:coreProperties>
</file>